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52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1"/>
        <w:gridCol w:w="2835"/>
        <w:gridCol w:w="284"/>
        <w:gridCol w:w="2410"/>
        <w:gridCol w:w="2551"/>
        <w:gridCol w:w="26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gridSpan w:val="4"/>
          </w:tcPr>
          <w:p>
            <w:pPr>
              <w:spacing w:after="0"/>
              <w:rPr>
                <w:rFonts w:ascii="Book Antiqua" w:hAnsi="Book Antiqua" w:eastAsia="Book Antiqua" w:cs="Book Antiqua"/>
                <w:b/>
                <w:i/>
                <w:sz w:val="20"/>
                <w:szCs w:val="20"/>
              </w:rPr>
            </w:pPr>
            <w:bookmarkStart w:id="0" w:name="_gjdgxs" w:colFirst="0" w:colLast="0"/>
            <w:bookmarkEnd w:id="0"/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Unità Di Apprendimento N. </w:t>
            </w:r>
            <w:r>
              <w:rPr>
                <w:rFonts w:hint="default" w:ascii="Book Antiqua" w:hAnsi="Book Antiqua" w:eastAsia="Book Antiqua" w:cs="Book Antiqua"/>
                <w:b/>
                <w:sz w:val="20"/>
                <w:szCs w:val="20"/>
                <w:rtl w:val="0"/>
                <w:lang w:val="it-IT"/>
              </w:rPr>
              <w:t>1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: DALL’OSSERVAZIONE ALLA SCIENZA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i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Scienze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Collegamenti Interdisciplinari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Matematica e tecnologia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Scuola Secondaria I grado  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Classe 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                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 xml:space="preserve"> Tempo Di Svolgimento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Sett/ meta’ Ott</w:t>
            </w:r>
          </w:p>
        </w:tc>
        <w:tc>
          <w:tcPr>
            <w:vMerge w:val="restart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Ha una padronanza della lingua tale da consentirgli di comprendere enunciati di una certa complessità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E’ in grado di esprimersi a livello elementare in lingua inglese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sue conoscenze matematiche e scientifico-tecnologiche gli consentono di analizzare dati e fatti della realtà e verificare l’attendibilità delle analisi quantitative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 orienta nello spazio e nel tempo, osserva e interpreta ambienti, fatti e fenomeni.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Chiede aiuto quando si trova in difficoltà e sa fornire aiuto a chi lo chiede.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 impegna da solo e con altri per portare a compimento il lavoro.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Rispetta le regole condivise</w:t>
            </w:r>
          </w:p>
        </w:tc>
        <w:tc>
          <w:tcPr>
            <w:vMerge w:val="restart"/>
          </w:tcPr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della Madrelingua o lingua d’istruzione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nelle lingue straniere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Competenza matematica e competenza di base in scienza tecnologica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Imparare ad imparare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Contenuti specifici: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Il metodo sperimentale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Grandezze e misure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caratteristiche di un esperimento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rappresentazioni grafiche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3" w:hRule="atLeast"/>
        </w:trPr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Traguardi di competenza.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L’alunno esplora e sperimenta in laboratorio e all’aperto, lo svolgersi dei più comuni fenomeni, ne immagina e ne verifica le cause; ricerca soluzioni ai problemi, utilizzando le conoscenze acquisite. Sviluppa semplici schematizzazioni e modellizzazioni di fatti e fenomeni ricorrendo, quando è il caso, a misure appropriate e a semplici formalizzazioni.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Collega lo sviluppo delle scienze allo sviluppo della storia dell’uomo. Ha curiosità e interesse verso i principali problemi legati all’uso della scienza nel campo dello sviluppo scientifico e tecnolog.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Conoscere le fasi del metodo sperimentale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Sapere cosa studia la scienza e le caratteristiche di un esperimento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Sapere cos’è il Sistema Internazionale di misura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Conoscere le principali grandezze e le corrispondenti unità di misura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Sapere come rappresentare i dati scientifici</w:t>
            </w:r>
          </w:p>
        </w:tc>
        <w:tc>
          <w:tcPr>
            <w:gridSpan w:val="3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Utilizzare il metodo sperimentale nell’indagine scientifica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Descrivere e indagare la realtà che ci circonda con l’uso delle grandezze: lunghezze, superfici, volumi, capacità, tempi.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Rappresentare fenomeni ed eventi attraverso disegni, simboli, tabelle e grafici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Documentare un’esperienza attraverso una relazione scientifica.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Argomentare alcune semplici attività sperimentale attraverso esempi ed analogie.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</w:tc>
        <w:tc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approfondimento su tematiche e argomenti in via di svolgimento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e G-Suite)</w:t>
            </w:r>
          </w:p>
        </w:tc>
        <w:tc>
          <w:tcPr>
            <w:gridSpan w:val="3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14"/>
        <w:tblW w:w="15281" w:type="dxa"/>
        <w:tblInd w:w="-5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Competenze Specifiche </w:t>
            </w:r>
          </w:p>
          <w:p>
            <w:pPr>
              <w:numPr>
                <w:ilvl w:val="0"/>
                <w:numId w:val="4"/>
              </w:numPr>
              <w:spacing w:after="0"/>
              <w:ind w:left="454" w:hanging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Osservare, descrivere ed analizzare fenomeni appartenenti alla realtà naturale e artificiale.</w:t>
            </w:r>
          </w:p>
          <w:p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2.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Analizzare qualitativamente e quantitativamente fenomeni anche a partire dall’esperienza</w:t>
            </w:r>
          </w:p>
          <w:p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3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.Utilizzare il linguaggio specifico.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 quando necessario;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osservazioni dell’insegnante.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7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Rielaborazione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2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69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6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Personalizzata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15"/>
        <w:tblW w:w="152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7"/>
        <w:gridCol w:w="2551"/>
        <w:gridCol w:w="142"/>
        <w:gridCol w:w="3118"/>
        <w:gridCol w:w="2552"/>
        <w:gridCol w:w="1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Unità Di Apprendimento N. </w:t>
            </w:r>
            <w:r>
              <w:rPr>
                <w:rFonts w:hint="default" w:ascii="Book Antiqua" w:hAnsi="Book Antiqua" w:eastAsia="Book Antiqua" w:cs="Book Antiqua"/>
                <w:b/>
                <w:sz w:val="20"/>
                <w:szCs w:val="20"/>
                <w:rtl w:val="0"/>
                <w:lang w:val="it-IT"/>
              </w:rPr>
              <w:t>2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: LA MATERIA E IL CALORE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i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Scienze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Collegamenti Interdisciplinar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i: Matematica e tecnologia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Scuola Secondaria I grado  </w:t>
            </w: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 xml:space="preserve">  classe I    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                        </w:t>
            </w:r>
          </w:p>
          <w:p>
            <w:pPr>
              <w:spacing w:after="0"/>
              <w:rPr>
                <w:rFonts w:hint="default" w:ascii="Book Antiqua" w:hAnsi="Book Antiqua" w:eastAsia="Book Antiqua" w:cs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</w:t>
            </w: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Tempo Di Svolgiment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o: meta’ Ott/Nov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embre</w:t>
            </w:r>
          </w:p>
        </w:tc>
        <w:tc>
          <w:tcPr>
            <w:vMerge w:val="restart"/>
          </w:tcPr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Ha una  padronanza della lingua italiana tale da consentirgli di comprendere enunciati di una certa complessità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E’ in grado di esprimersi a livello elementare in lingua inglese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sue conoscenze matematiche e scientifico-tecnologiche gli consentono di analizzare dati e fatti della realtà e verificare l’attendibilità delle analisi quantitative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Usa le tecnologie della comunicazione per ricercare e analizzare dati e informazioni.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 e interpreta ambienti, fatti e fenomeni.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Chiede aiuto quando si trova in difficoltà e sa fornire aiuto a chi lo chiede.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 impegna da solo e con altri per portare a compimento il lavoro.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Rispetta le regole condivise</w:t>
            </w:r>
          </w:p>
        </w:tc>
        <w:tc>
          <w:tcPr>
            <w:vMerge w:val="restart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della Madrelingua o lingua d’istruzione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nelle lingue straniere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Competenza matematica e competenza di base in scienza tecnologica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digitali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Imparare ad impare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Contenuti specifici: </w:t>
            </w:r>
          </w:p>
          <w:p>
            <w:pPr>
              <w:numPr>
                <w:ilvl w:val="0"/>
                <w:numId w:val="7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La materia e i suoi stati di aggregazione.</w:t>
            </w:r>
          </w:p>
          <w:p>
            <w:pPr>
              <w:numPr>
                <w:ilvl w:val="0"/>
                <w:numId w:val="7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Il calore e la temperatura.</w:t>
            </w:r>
          </w:p>
          <w:p>
            <w:pPr>
              <w:numPr>
                <w:ilvl w:val="0"/>
                <w:numId w:val="7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La propagazione e gli effetti del calore.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Traguardi di competenza.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L’alunno esplora e sperimenta in laboratorio e all’aperto, lo svolgersi dei più comuni fenomeni, ne immagina e ne verifica le cause; ricerca soluzioni ai problemi, utilizzando le conoscenze acquisite. Sviluppa semplici schematizzazioni e modellizzazioni di fatti e fenomeni ricorrendo, quando è il caso, a misure appropriate e a semplici formalizzazioni. Ha curiosità e interesse verso i principali problemi legati all’uso della scienza nel campo dello sviluppo scientifico 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Conoscere il significato di materia 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Sapere cosa sono gli atomi e le molecole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Sapere che cosa s’intende per sostanze pure e miscugli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Riconoscere le differenze tra miscugli eterogenei, omogenei e soluzioni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Conoscere le proprietà dei solidi, dei liquidi e degli aeriformi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Sapere che cosa sono il calore e la temperatura e come si misurano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Conoscere il funzionamento di un termometro e quali sono le scale di misura della temperatura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Conoscere il significati di dilatazione termica e livello termico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Misura della temperatura e del calore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Relazione tra calore assorbito e ceduto e relativi passaggi di stato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Conoscere il significato di calore specifico, punto di fusione e di ebollizione.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color w:val="00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Conoscere le modalità di trasformazione del calore            </w:t>
            </w:r>
          </w:p>
        </w:tc>
        <w:tc>
          <w:tcPr>
            <w:gridSpan w:val="3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Descrivere la struttura della materia, utilizzano gli atomi e le molecole;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Ricercare sostanze pure e miscugli, elementi e composti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Misurare il volume, la densità e il peso specifico di un corpo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Descrivere e riprodurre il principio dei vasi comunicanti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Indagare il fenomeno della capillarità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Classificare la materia in base alle proprietà macroscopiche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Descrivere e motivare i passaggi di stato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Misurare la variazione della temperatura di un corpo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Illustrare in semplici situazioni concrete  i cambiamenti di stato e descriverli anche attraverso modelli o grafici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Spiegare la differenza tra temperatura e calore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Sperimentare in situazioni quotidiane la diversa capacità termica dei corpi.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Spiegare la dilatazione termica nei solidi, nei liquidi e nei gas.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Spiegare la differenza tra sostanze conduttrici e isolante e la loro utilità pratica.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6" w:hRule="atLeast"/>
        </w:trPr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</w:tc>
        <w:tc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approfondim. su tematiche e argomenti in via di svolgimento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e G-Suite)</w:t>
            </w:r>
          </w:p>
        </w:tc>
        <w:tc>
          <w:tcPr>
            <w:gridSpan w:val="3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16"/>
        <w:tblW w:w="15281" w:type="dxa"/>
        <w:tblInd w:w="-5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Competenze Specifiche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1. Osservare, descrivere ed analizzare fenomeni appartenenti alla realtà naturale e artificiale.</w:t>
            </w:r>
          </w:p>
          <w:p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2.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Analizzare qualitativamente e quantitativamente fenomeni anche a partire dall’esperienza</w:t>
            </w:r>
          </w:p>
          <w:p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3.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Utilizzare il linguaggio specifico.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 quando necessario;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 e osservazioni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7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Rielaborazione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2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69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6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Personalizzata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17"/>
        <w:tblW w:w="152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0"/>
        <w:gridCol w:w="3118"/>
        <w:gridCol w:w="142"/>
        <w:gridCol w:w="2410"/>
        <w:gridCol w:w="3118"/>
        <w:gridCol w:w="20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Unità Di Apprendimento N. </w:t>
            </w:r>
            <w:r>
              <w:rPr>
                <w:rFonts w:hint="default" w:ascii="Book Antiqua" w:hAnsi="Book Antiqua" w:eastAsia="Book Antiqua" w:cs="Book Antiqua"/>
                <w:b/>
                <w:sz w:val="20"/>
                <w:szCs w:val="20"/>
                <w:rtl w:val="0"/>
                <w:lang w:val="it-IT"/>
              </w:rPr>
              <w:t>3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: L’ACQUA-L’ARIA-IL SUOLO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i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Scienze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Collegamenti Interdisciplinari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Matematica e tecnologia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Scuola Secondaria I grado    </w:t>
            </w: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classe 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</w:t>
            </w:r>
          </w:p>
          <w:p>
            <w:pPr>
              <w:spacing w:after="0"/>
              <w:rPr>
                <w:rFonts w:hint="default" w:ascii="Book Antiqua" w:hAnsi="Book Antiqua" w:eastAsia="Book Antiqua" w:cs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Tempo Di Svolgimento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Dice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mbre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/Gen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naio</w:t>
            </w:r>
          </w:p>
        </w:tc>
        <w:tc>
          <w:tcPr>
            <w:vMerge w:val="restart"/>
          </w:tcPr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Ha una  padronanza della lingua italiana tale da consentirgli di comprendere enunciati di una certa complessità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E’ in grado di esprimersi a livello elementare in lingua inglese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sue conoscenze matematiche e scientifico-tecnologiche gli consentono di analizzare dati e fatti della realtà e verificare l’attendibilità delle analisi quantitative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Usa le tecnologie della comunicazione per ricercare e analizzare dati e informazioni.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 e interpreta ambienti, fatti e fenomeni.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Chiede aiuto quando si trova in difficoltà e sa fornire aiuto a chi lo chiede.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 impegna da solo e con altri per portare a compimento il lavoro.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Rispetta le regole condivise</w:t>
            </w:r>
          </w:p>
        </w:tc>
        <w:tc>
          <w:tcPr>
            <w:vMerge w:val="restart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della Madrelingua o lingua d’istruzione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nelle lingue straniere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Competenza matematica e competenza di base in scienza tecnologica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digitali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Imparare ad impare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Contenuti specifici: 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Idrosfera, atmosfera e litosfera.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caratteristiche dell’acqua, dell’aria e del suolo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Forme di inquinamento dell’acqua, dell’aria e del suolo, le cause e le conseguenze.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Traguardi di competenza.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L’alunno esplora e sperimenta in laboratorio e all’aperto, lo svolgersi dei più comuni fenomeni, ne immagina e ne verifica le cause; ricerca soluzioni ai problemi, utilizzando le conoscenze acquisite. Sviluppa semplici schematizzazioni e modellizzazioni di fatti e fenomeni ricorrendo, quando è il caso, a misure appropriate e a semplici formalizzazioni. È consapevole del ruolo della comunità umana sulla Terra, del carattere finito delle risorse, nonché dell’ineguaglianza dell’accesso a esse, e adotta modi di vita ecologicamente responsabili. Ha curiosità e interesse verso i principali problemi legati all’uso della scienza nel campo dello sviluppo scientifico e tecnologico.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Conoscere il significato e le caretteristiche dell’atmosfera, idrosfera, litosfera.</w:t>
            </w:r>
          </w:p>
          <w:p>
            <w:pPr>
              <w:jc w:val="both"/>
              <w:rPr>
                <w:rFonts w:ascii="Book Antiqua" w:hAnsi="Book Antiqua" w:eastAsia="Book Antiqua" w:cs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Conoscere le cause e le conseguenze dell’inquinamento dell’acqua, dell’aria e del suolo.</w:t>
            </w:r>
            <w:r>
              <w:rPr>
                <w:rFonts w:ascii="Book Antiqua" w:hAnsi="Book Antiqua" w:eastAsia="Book Antiqua" w:cs="Book Antiqua"/>
                <w:sz w:val="22"/>
                <w:szCs w:val="22"/>
                <w:rtl w:val="0"/>
              </w:rPr>
              <w:t xml:space="preserve">            </w:t>
            </w:r>
          </w:p>
        </w:tc>
        <w:tc>
          <w:tcPr>
            <w:gridSpan w:val="3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Descrivere il ciclo dell’acqua, gli strati dell’atmosfera e i vari tipi di suolo.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2"/>
                <w:szCs w:val="22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Indagare/ricercare le principali forme di inquinamento idrico, atmosferico e litosferico e argomentare i comportamenti da tenere per evitare le forme di inquinamento dell’acqua, dell’aria e del suolo.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2"/>
                <w:szCs w:val="22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approfondimento su tematiche e argomenti in via di svolgimento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e G-Suite)</w:t>
            </w:r>
          </w:p>
        </w:tc>
        <w:tc>
          <w:tcPr>
            <w:gridSpan w:val="3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18"/>
        <w:tblW w:w="15281" w:type="dxa"/>
        <w:tblInd w:w="-5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Competenze Specifiche </w:t>
            </w:r>
          </w:p>
          <w:p>
            <w:pPr>
              <w:numPr>
                <w:ilvl w:val="0"/>
                <w:numId w:val="4"/>
              </w:numPr>
              <w:spacing w:after="0"/>
              <w:ind w:left="454" w:hanging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Osservare, descrivere ed analizzare fenomeni appartenenti alla realtà naturale e artificiale.</w:t>
            </w:r>
          </w:p>
          <w:p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2.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Analizzare qualitativamente e quantitativamente fenomeni anche a partire dall’esperienza</w:t>
            </w:r>
          </w:p>
          <w:p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3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.Utilizzare il linguaggio specifico.</w:t>
            </w:r>
          </w:p>
          <w:p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 quando necessario;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osservazioni dell’insegnante.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7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Rielaborazione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2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69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6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Personalizzata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19"/>
        <w:tblW w:w="152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7"/>
        <w:gridCol w:w="2551"/>
        <w:gridCol w:w="142"/>
        <w:gridCol w:w="1843"/>
        <w:gridCol w:w="3118"/>
        <w:gridCol w:w="26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</w:tcPr>
          <w:p>
            <w:pPr>
              <w:rPr>
                <w:rFonts w:ascii="Book Antiqua" w:hAnsi="Book Antiqua" w:eastAsia="Book Antiqua" w:cs="Book Antiqua"/>
                <w:b/>
                <w:i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Unità Di Apprendimento N. </w:t>
            </w:r>
            <w:r>
              <w:rPr>
                <w:rFonts w:hint="default" w:ascii="Book Antiqua" w:hAnsi="Book Antiqua" w:eastAsia="Book Antiqua" w:cs="Book Antiqua"/>
                <w:b/>
                <w:sz w:val="20"/>
                <w:szCs w:val="20"/>
                <w:rtl w:val="0"/>
                <w:lang w:val="it-IT"/>
              </w:rPr>
              <w:t>4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: I VIVENTI E LA CLASSIFICAZIONE</w:t>
            </w:r>
          </w:p>
          <w:p>
            <w:pPr>
              <w:rPr>
                <w:rFonts w:ascii="Book Antiqua" w:hAnsi="Book Antiqua" w:eastAsia="Book Antiqua" w:cs="Book Antiqua"/>
                <w:b/>
                <w:i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Scienze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Collegamenti Interdisciplinar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i: Matematica e tecnologia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Scuola Secondaria I grado    </w:t>
            </w: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 xml:space="preserve">classe I </w:t>
            </w:r>
            <w:r>
              <w:rPr>
                <w:rFonts w:ascii="Book Antiqua" w:hAnsi="Book Antiqua" w:eastAsia="Book Antiqua" w:cs="Book Antiqua"/>
                <w:b w:val="0"/>
                <w:bCs w:val="0"/>
                <w:sz w:val="20"/>
                <w:szCs w:val="20"/>
                <w:rtl w:val="0"/>
              </w:rPr>
              <w:t xml:space="preserve">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Tempo Di Svolgimento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Febbraio</w:t>
            </w:r>
          </w:p>
        </w:tc>
        <w:tc>
          <w:tcPr>
            <w:vMerge w:val="restart"/>
          </w:tcPr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jc w:val="both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Ha una  padronanza della lingua italiana tale da consentirgli di comprendere enunciati di una certa complessità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E’ in grado di esprimersi a livello elementare in lingua inglese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sue conoscenze matematiche e scientifico-tecnologiche gli consentono di analizzare dati e fatti della realtà e verificare l’attendibilità delle analisi quantitative</w:t>
            </w:r>
          </w:p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Usa le tecnologie della comunicazione per ricercare e analizzare dati e informazioni.</w:t>
            </w:r>
          </w:p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 e interpreta ambienti, fatti e fenomeni.</w:t>
            </w:r>
          </w:p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Chiede aiuto quando si trova in difficoltà e sa fornire aiuto a chi lo chiede.</w:t>
            </w:r>
          </w:p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 impegna da solo e con altri per portare a compimento il lavoro.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Rispetta le regole condivise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restart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della Madrelingua o lingua d’istruzione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nelle lingue straniere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Competenza matematica e competenza di base in scienza tecnologica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digitali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Imparare ad impare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44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Contenuti specifici: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cellula:organizzazione e riproduzione cellulare.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classificazione degli esseri viventi.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Procarioti, protisti, funghi e virus.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</w:trPr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Traguardi di competenza.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L’alunno esplora e sperimenta in laboratorio e all’aperto, lo svolgersi dei più comuni fenomeni, ne immagina e ne verifica le cause; ricerca soluzioni ai problemi, utilizzando le conoscenze acquisite. Sviluppa semplici schematizzazioni e modellizzazioni di fatti e fenomeni ricorrendo, quando è il caso, a misure appropriate e a semplici formalizzazioni. Riconosce nel proprio organismo strutture e funzionamenti a livelli macroscopici e microscopici, è consapevole delle sue potenzialità e dei suoi limiti. Ha una visione della complessità del sistema dei viventi e della loro evoluzione nel tempo; riconosce nella loro diversità i bisogni fondamentali di animali e piante. Collega lo sviluppo delle scienze allo sviluppo della storia dell’uomo. Ha curiosità e interesse verso i principali problemi legati all’uso della scienza nel campo dello sviluppo scientifico e tecnologico.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Saper descrivere la struttura cellulare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e la riproduzione cellulare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Saper classificare gli organismi e la storia evolutiva nella moderna sistematica.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Conoscere le caretteristiche dei Procarioti, protisti, funghi, virus e il loro ciclo vitale. 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 </w:t>
            </w:r>
          </w:p>
        </w:tc>
        <w:tc>
          <w:tcPr>
            <w:gridSpan w:val="3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Spiegare le differenze tra cellula vegetale e animale.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Spiegare il significato e l’importanza di una classificazione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Descrivere l’organizzazione dei Procarioti, protisti, funghi, virus.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</w:tc>
        <w:tc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pPr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approfondimento su tematiche e argomenti in via di svolgimento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e G-Suite)</w:t>
            </w:r>
          </w:p>
        </w:tc>
        <w:tc>
          <w:tcPr>
            <w:gridSpan w:val="3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20"/>
        <w:tblW w:w="15281" w:type="dxa"/>
        <w:tblInd w:w="-5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Competenze Specifiche </w:t>
            </w:r>
          </w:p>
          <w:p>
            <w:pPr>
              <w:numPr>
                <w:ilvl w:val="0"/>
                <w:numId w:val="4"/>
              </w:numPr>
              <w:spacing w:after="0"/>
              <w:ind w:left="454" w:hanging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Osservare, descrivere ed analizzare fenomeni appartenenti alla realtà naturale e artificiale.</w:t>
            </w:r>
          </w:p>
          <w:p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2.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Analizzare qualitativamente e quantitativamente fenomeni anche a partire dall’esperienza</w:t>
            </w:r>
          </w:p>
          <w:p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3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.Utilizzare il linguaggio specifico.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 quando necessario;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 e osservazioni dell’insegnante.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7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Rielaborazione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2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69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6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Personalizzata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21"/>
        <w:tblW w:w="152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1"/>
        <w:gridCol w:w="1985"/>
        <w:gridCol w:w="1134"/>
        <w:gridCol w:w="1417"/>
        <w:gridCol w:w="3969"/>
        <w:gridCol w:w="22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gridSpan w:val="4"/>
          </w:tcPr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Unità Di Apprendimento N. </w:t>
            </w:r>
            <w:r>
              <w:rPr>
                <w:rFonts w:hint="default" w:ascii="Book Antiqua" w:hAnsi="Book Antiqua" w:eastAsia="Book Antiqua" w:cs="Book Antiqua"/>
                <w:b/>
                <w:sz w:val="20"/>
                <w:szCs w:val="20"/>
                <w:rtl w:val="0"/>
                <w:lang w:val="it-IT"/>
              </w:rPr>
              <w:t>5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: LE PIANTE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i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Scienze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Collegamenti Interdisciplinari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Matematica e tecnologia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Scuola Secondaria I grado   </w:t>
            </w: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 xml:space="preserve"> classe I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Tempo Di Svolgimento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Marzo/meta’ Apr</w:t>
            </w:r>
          </w:p>
        </w:tc>
        <w:tc>
          <w:tcPr>
            <w:vMerge w:val="restart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Ha una  padronanza della lingua italiana tale da consentirgli di comprendere enunciati di una certa complessità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E’ in grado di esprimersi a livello elementare in lingua inglese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sue conoscenze matematiche e scientifico-tecnologiche gli consentono di analizzare dati e fatti della realtà e verificare l’attendibilità delle analisi quantitative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Usa le tecnologie della comunicazione per ricercare e analizzare dati e informazioni.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 e interpreta ambienti, fatti e fenomeni.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Possiede un patrimonio organico di conoscenze e nozioni di base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Utilizza gli strumenti di conoscenza per comprendere se stesso e gli altri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Chiede aiuto quando si trova in difficoltà e sa fornire aiuto a chi lo chiede.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 impegna da solo e con altri per portare a compimento il lavoro.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Rispetta le regole condivise</w:t>
            </w:r>
          </w:p>
        </w:tc>
        <w:tc>
          <w:tcPr>
            <w:vMerge w:val="restart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della Madrelingua o lingua d’istruzione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nelle lingue straniere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Competenza matematica e competenza di base in scienza tecnologica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digitali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Imparare ad imparare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Consapevolezza ed espressione culturale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gridSpan w:val="4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Contenuti specifici: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struttura delle piante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Classificazione piante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Il ciclo riproduttivo delle piante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</w:trPr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Traguardi di competenza.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L’alunno esplora e sperimenta in laboratorio e all’aperto, lo svolgersi dei più comuni fenomeni, ne immagina e ne verifica le cause; ricerca soluzioni ai problemi, utilizzando le conoscenze acquisite. Sviluppa semplici schematizzazioni e modellizzazioni di fatti e fenomeni ricorrendo, quando è il caso, a misure appropriate e a semplici formalizzazioni. Riconosce nel proprio organismo strutture e funzionamenti a livelli macroscopici e microscopici, è consapevole delle sue potenzialità e dei suoi limiti. Ha una visione della complessità del sistema dei viventi e della loro evoluzione nel tempo; riconosce nella loro diversità i bisogni fondamentali di animali e piante, e i modi di soddisfarli negli specifici contesti ambientali. Ha curiosità e interesse verso i principali problemi legati all’uso della scienza nel campo dello sviluppo scientifico e tecnologico.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Conoscere le caratteristiche delle piante.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Conoscere il ciclo riproduttivo.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Conoscere le classificazioni.</w:t>
            </w:r>
          </w:p>
          <w:p>
            <w:pPr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        </w:t>
            </w:r>
          </w:p>
        </w:tc>
        <w:tc>
          <w:tcPr>
            <w:gridSpan w:val="3"/>
          </w:tcPr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Descrivere la struttura delle piante.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Classificare i vegetali in alghe pluricellulari, briofite, pterofite, gimnosperme e angiosperme.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Documentare l’importanza delle piante per la vita degli altri organismi.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Restituzione degli elaborati corretti tramite i diversi canali</w:t>
            </w:r>
          </w:p>
        </w:tc>
        <w:tc>
          <w:tcPr>
            <w:gridSpan w:val="2"/>
          </w:tcPr>
          <w:p>
            <w:pPr>
              <w:spacing w:after="0"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</w:tc>
        <w:tc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Durante la DAD si preferiranno lavori di approfondimento su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Tematiche svolte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e G-Suite)</w:t>
            </w:r>
          </w:p>
        </w:tc>
        <w:tc>
          <w:tcPr>
            <w:gridSpan w:val="3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22"/>
        <w:tblW w:w="15281" w:type="dxa"/>
        <w:tblInd w:w="-5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Competenze Specifiche </w:t>
            </w:r>
          </w:p>
          <w:p>
            <w:pPr>
              <w:spacing w:after="0"/>
              <w:ind w:left="454" w:firstLine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1.Osservare, descrivere ed analizzare fenomeni appartenenti alla realtà naturale e artificiale.</w:t>
            </w:r>
          </w:p>
          <w:p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     2.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Analizzare qualitativamente e quantitativamente fenomeni anche a partire dall’esperienza</w:t>
            </w:r>
          </w:p>
          <w:p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     3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.Utilizzare il linguaggio specifico.</w:t>
            </w:r>
          </w:p>
          <w:p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 quando necessario;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 e osservazioni dell’insegnante.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7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Rielaborazione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2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69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6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Personalizzata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23"/>
        <w:tblW w:w="152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7"/>
        <w:gridCol w:w="1701"/>
        <w:gridCol w:w="992"/>
        <w:gridCol w:w="850"/>
        <w:gridCol w:w="3828"/>
        <w:gridCol w:w="2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i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Unità Di Apprendimento N. </w:t>
            </w:r>
            <w:r>
              <w:rPr>
                <w:rFonts w:hint="default" w:ascii="Book Antiqua" w:hAnsi="Book Antiqua" w:eastAsia="Book Antiqua" w:cs="Book Antiqua"/>
                <w:b/>
                <w:sz w:val="20"/>
                <w:szCs w:val="20"/>
                <w:rtl w:val="0"/>
                <w:lang w:val="it-IT"/>
              </w:rPr>
              <w:t>6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: GLI ANIMALI: INVERTEBRATI E VERTEBRATI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i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Scienze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Scuola Secondaria I grado    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classe 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>Tempo Di Svolgimento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meta’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Apr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ile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/Maggio</w:t>
            </w:r>
          </w:p>
        </w:tc>
        <w:tc>
          <w:tcPr>
            <w:vMerge w:val="restart"/>
          </w:tcPr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jc w:val="both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Ha una  padronanza della lingua italiana tale da consentirgli di comprendere enunciati di una certa complessità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E’ in grado di esprimersi a livello elementare in lingua inglese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sue conoscenze matematiche e scientifico-tecnologiche gli consentono di analizzare dati e fatti della realtà e verificare l’attendibilità delle analisi quantitative</w:t>
            </w:r>
          </w:p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Usa le tecnologie della comunicazione per ricercare e analizzare dati e informazioni.</w:t>
            </w:r>
          </w:p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 e interpreta ambienti, fatti e fenomeni.</w:t>
            </w:r>
          </w:p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Possiede un patrimonio organico di conoscenze e nozioni di base</w:t>
            </w:r>
          </w:p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Utilizza gli strumenti di conoscenza per comprendere se stesso e gli altri</w:t>
            </w:r>
          </w:p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Chiede aiuto quando si trova in difficoltà e sa fornire aiuto a chi lo chiede.</w:t>
            </w:r>
          </w:p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 impegna da solo e con altri per portare a compimento il lavoro.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Rispetta le regole condivise</w:t>
            </w:r>
          </w:p>
        </w:tc>
        <w:tc>
          <w:tcPr>
            <w:vMerge w:val="restart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della Madrelingua o lingua d’istruzione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nelle lingue straniere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Competenza matematica e competenza di base in scienza tecnologica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digitali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Imparare ad imparare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Consapevolezza ed espressione culturale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Contenuti specifici: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 caratteristiche fondamentali degli esseri viventi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Classificazione degli animali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Gli invertebrati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 vertebrati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</w:trPr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Traguardi di competenza.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L’alunno esplora e sperimenta in laboratorio e all’aperto, lo svolgersi dei più comuni fenomeni, ne immagina e ne verifica le cause; ricerca soluzioni ai problemi, utilizzando le conoscenze acquisite. Sviluppa semplici schematizzazioni e modellizzazioni di fatti e fenomeni ricorrendo, quando è il caso, a misure appropriate e a semplici formalizzazioni. Riconosce nel proprio organismo strutture e funzionamenti a livelli macroscopici e microscopici. Ha una visione della complessità del sistema dei viventi e della loro evoluzione nel tempo; riconosce nella loro diversità i bisogni fondamentali di animali e piante, e i modi di soddisfarli negli specifici contesti ambientali. Collega lo sviluppo delle scienze allo sviluppo della storia dell’uomo. Ha curiosità e interesse verso i principali problemi legati all’uso della scienza nel campo dello sviluppo scientifico e tecnologico.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Conoscere le caratteristiche fondamentali degli esseri viventi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 Conoscere e descrivere le principali caratteristiche degli invertebrati e dei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 vertebrati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Conoscere le diverse modalità di riproduzione</w:t>
            </w:r>
          </w:p>
          <w:p>
            <w:pPr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        </w:t>
            </w:r>
          </w:p>
        </w:tc>
        <w:tc>
          <w:tcPr>
            <w:gridSpan w:val="3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Distinguere gli animali Invertebrati e Vertebrati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Descrivere i cicli riproduttivi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essere in grado di formulare ipotesi logiche e verificarne l’esattezza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comprendere ed utilizzare termini scientifici.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</w:tc>
        <w:tc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pPr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approfondimento su tematiche e argomenti in via di svolgimento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e G-Suite)</w:t>
            </w:r>
          </w:p>
        </w:tc>
        <w:tc>
          <w:tcPr>
            <w:gridSpan w:val="3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24"/>
        <w:tblW w:w="15281" w:type="dxa"/>
        <w:tblInd w:w="-5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48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Specifiche</w:t>
            </w:r>
          </w:p>
          <w:p>
            <w:pPr>
              <w:numPr>
                <w:ilvl w:val="0"/>
                <w:numId w:val="4"/>
              </w:numPr>
              <w:spacing w:after="0"/>
              <w:ind w:left="454" w:hanging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Osservare, descrivere ed analizzare fenomeni appartenenti alla realtà naturale e artificiale.</w:t>
            </w:r>
          </w:p>
          <w:p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2.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Analizzare qualitativamente e quantitativamente fenomeni anche a partire dall’esperienza</w:t>
            </w:r>
          </w:p>
          <w:p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3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.Utilizzare il linguaggio specifico.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 quando necessario;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 e osservazioni dell’insegnate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7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Rielaborazione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2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69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6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Personalizzata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  <w:bookmarkStart w:id="2" w:name="_GoBack"/>
      <w:bookmarkEnd w:id="2"/>
      <w:bookmarkStart w:id="1" w:name="_30j0zll" w:colFirst="0" w:colLast="0"/>
      <w:bookmarkEnd w:id="1"/>
    </w:p>
    <w:sectPr>
      <w:footerReference r:id="rId5" w:type="default"/>
      <w:pgSz w:w="16838" w:h="11906" w:orient="landscape"/>
      <w:pgMar w:top="1134" w:right="1417" w:bottom="1134" w:left="1134" w:header="708" w:footer="57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819"/>
        <w:tab w:val="right" w:pos="9638"/>
      </w:tabs>
      <w:spacing w:before="0" w:after="0" w:line="240" w:lineRule="auto"/>
      <w:ind w:left="0" w:right="0" w:firstLine="0"/>
      <w:jc w:val="righ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fldChar w:fldCharType="begin"/>
    </w: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instrText xml:space="preserve">PAGE</w:instrText>
    </w: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fldChar w:fldCharType="separate"/>
    </w: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fldChar w:fldCharType="end"/>
    </w: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819"/>
        <w:tab w:val="right" w:pos="9638"/>
      </w:tabs>
      <w:spacing w:before="0" w:after="0" w:line="240" w:lineRule="auto"/>
      <w:ind w:left="0" w:right="0" w:firstLine="0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C8879AEF"/>
    <w:multiLevelType w:val="multilevel"/>
    <w:tmpl w:val="C8879AEF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>
    <w:nsid w:val="CF092B84"/>
    <w:multiLevelType w:val="multilevel"/>
    <w:tmpl w:val="CF092B84"/>
    <w:lvl w:ilvl="0" w:tentative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5">
    <w:nsid w:val="F4B5D9F5"/>
    <w:multiLevelType w:val="multilevel"/>
    <w:tmpl w:val="F4B5D9F5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>
    <w:nsid w:val="0248C179"/>
    <w:multiLevelType w:val="multilevel"/>
    <w:tmpl w:val="0248C179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8">
    <w:nsid w:val="03D62ECE"/>
    <w:multiLevelType w:val="multilevel"/>
    <w:tmpl w:val="03D62ECE"/>
    <w:lvl w:ilvl="0" w:tentative="0">
      <w:start w:val="1"/>
      <w:numFmt w:val="decimal"/>
      <w:lvlText w:val=""/>
      <w:lvlJc w:val="left"/>
      <w:pPr>
        <w:ind w:left="432" w:hanging="432"/>
      </w:pPr>
    </w:lvl>
    <w:lvl w:ilvl="1" w:tentative="0">
      <w:start w:val="1"/>
      <w:numFmt w:val="decimal"/>
      <w:lvlText w:val=""/>
      <w:lvlJc w:val="left"/>
      <w:pPr>
        <w:ind w:left="576" w:hanging="576"/>
      </w:pPr>
    </w:lvl>
    <w:lvl w:ilvl="2" w:tentative="0">
      <w:start w:val="1"/>
      <w:numFmt w:val="decimal"/>
      <w:lvlText w:val=""/>
      <w:lvlJc w:val="left"/>
      <w:pPr>
        <w:ind w:left="720" w:hanging="720"/>
      </w:pPr>
    </w:lvl>
    <w:lvl w:ilvl="3" w:tentative="0">
      <w:start w:val="1"/>
      <w:numFmt w:val="decimal"/>
      <w:lvlText w:val=""/>
      <w:lvlJc w:val="left"/>
      <w:pPr>
        <w:ind w:left="864" w:hanging="864"/>
      </w:pPr>
    </w:lvl>
    <w:lvl w:ilvl="4" w:tentative="0">
      <w:start w:val="1"/>
      <w:numFmt w:val="decimal"/>
      <w:lvlText w:val=""/>
      <w:lvlJc w:val="left"/>
      <w:pPr>
        <w:ind w:left="1008" w:hanging="1008"/>
      </w:pPr>
    </w:lvl>
    <w:lvl w:ilvl="5" w:tentative="0">
      <w:start w:val="1"/>
      <w:numFmt w:val="decimal"/>
      <w:lvlText w:val=""/>
      <w:lvlJc w:val="left"/>
      <w:pPr>
        <w:ind w:left="1152" w:hanging="1152"/>
      </w:pPr>
    </w:lvl>
    <w:lvl w:ilvl="6" w:tentative="0">
      <w:start w:val="1"/>
      <w:numFmt w:val="decimal"/>
      <w:lvlText w:val=""/>
      <w:lvlJc w:val="left"/>
      <w:pPr>
        <w:ind w:left="1296" w:hanging="1296"/>
      </w:pPr>
    </w:lvl>
    <w:lvl w:ilvl="7" w:tentative="0">
      <w:start w:val="1"/>
      <w:numFmt w:val="decimal"/>
      <w:lvlText w:val=""/>
      <w:lvlJc w:val="left"/>
      <w:pPr>
        <w:ind w:left="1440" w:hanging="1440"/>
      </w:pPr>
    </w:lvl>
    <w:lvl w:ilvl="8" w:tentative="0">
      <w:start w:val="1"/>
      <w:numFmt w:val="decimal"/>
      <w:lvlText w:val=""/>
      <w:lvlJc w:val="left"/>
      <w:pPr>
        <w:ind w:left="1584" w:hanging="1584"/>
      </w:pPr>
    </w:lvl>
  </w:abstractNum>
  <w:abstractNum w:abstractNumId="9">
    <w:nsid w:val="25B654F3"/>
    <w:multiLevelType w:val="multilevel"/>
    <w:tmpl w:val="25B654F3"/>
    <w:lvl w:ilvl="0" w:tentative="0">
      <w:start w:val="1"/>
      <w:numFmt w:val="bullet"/>
      <w:lvlText w:val="●"/>
      <w:lvlJc w:val="left"/>
      <w:pPr>
        <w:ind w:left="78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22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94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6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8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10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540" w:hanging="360"/>
      </w:pPr>
      <w:rPr>
        <w:rFonts w:ascii="Noto Sans Symbols" w:hAnsi="Noto Sans Symbols" w:eastAsia="Noto Sans Symbols" w:cs="Noto Sans Symbols"/>
      </w:rPr>
    </w:lvl>
  </w:abstractNum>
  <w:abstractNum w:abstractNumId="10">
    <w:nsid w:val="2A8F537B"/>
    <w:multiLevelType w:val="multilevel"/>
    <w:tmpl w:val="2A8F537B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1">
    <w:nsid w:val="4D4DC07F"/>
    <w:multiLevelType w:val="multilevel"/>
    <w:tmpl w:val="4D4DC07F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2">
    <w:nsid w:val="59ADCABA"/>
    <w:multiLevelType w:val="multilevel"/>
    <w:tmpl w:val="59ADCABA"/>
    <w:lvl w:ilvl="0" w:tentative="0">
      <w:start w:val="1"/>
      <w:numFmt w:val="bullet"/>
      <w:lvlText w:val="●"/>
      <w:lvlJc w:val="left"/>
      <w:pPr>
        <w:ind w:left="502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3">
    <w:nsid w:val="5A241D34"/>
    <w:multiLevelType w:val="multilevel"/>
    <w:tmpl w:val="5A241D34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4">
    <w:nsid w:val="72183CF9"/>
    <w:multiLevelType w:val="multilevel"/>
    <w:tmpl w:val="72183CF9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2"/>
  </w:num>
  <w:num w:numId="5">
    <w:abstractNumId w:val="1"/>
  </w:num>
  <w:num w:numId="6">
    <w:abstractNumId w:val="8"/>
  </w:num>
  <w:num w:numId="7">
    <w:abstractNumId w:val="9"/>
  </w:num>
  <w:num w:numId="8">
    <w:abstractNumId w:val="14"/>
  </w:num>
  <w:num w:numId="9">
    <w:abstractNumId w:val="7"/>
  </w:num>
  <w:num w:numId="10">
    <w:abstractNumId w:val="0"/>
  </w:num>
  <w:num w:numId="11">
    <w:abstractNumId w:val="10"/>
  </w:num>
  <w:num w:numId="12">
    <w:abstractNumId w:val="13"/>
  </w:num>
  <w:num w:numId="13">
    <w:abstractNumId w:val="3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C0028E1"/>
    <w:rsid w:val="1C557CDC"/>
    <w:rsid w:val="21C14E36"/>
    <w:rsid w:val="29435CE2"/>
    <w:rsid w:val="2CC906FC"/>
    <w:rsid w:val="2CEE5553"/>
    <w:rsid w:val="30D64A05"/>
    <w:rsid w:val="3112685C"/>
    <w:rsid w:val="37CB5E82"/>
    <w:rsid w:val="39590703"/>
    <w:rsid w:val="3CAC0FBB"/>
    <w:rsid w:val="3FBB28D5"/>
    <w:rsid w:val="4BCD03FC"/>
    <w:rsid w:val="4EBB50C8"/>
    <w:rsid w:val="5ABC2A9C"/>
    <w:rsid w:val="5C222284"/>
    <w:rsid w:val="5C467A00"/>
    <w:rsid w:val="5F522CE2"/>
    <w:rsid w:val="6AAF5A44"/>
    <w:rsid w:val="77C31B2C"/>
    <w:rsid w:val="7A525A47"/>
    <w:rsid w:val="7C056E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it-IT"/>
    </w:rPr>
  </w:style>
  <w:style w:type="paragraph" w:styleId="2">
    <w:name w:val="heading 1"/>
    <w:basedOn w:val="1"/>
    <w:next w:val="1"/>
    <w:qFormat/>
    <w:uiPriority w:val="0"/>
    <w:pPr>
      <w:keepNext/>
      <w:ind w:right="21"/>
      <w:jc w:val="center"/>
    </w:pPr>
    <w:rPr>
      <w:b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ind w:right="21"/>
      <w:jc w:val="center"/>
    </w:pPr>
    <w:rPr>
      <w:b/>
      <w:u w:val="single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40" w:after="0"/>
    </w:pPr>
    <w:rPr>
      <w:rFonts w:ascii="Cambria" w:hAnsi="Cambria" w:eastAsia="Cambria" w:cs="Cambria"/>
      <w:color w:val="366091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1">
    <w:name w:val="Title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2">
    <w:name w:val="Table Normal1"/>
    <w:uiPriority w:val="0"/>
  </w:style>
  <w:style w:type="table" w:customStyle="1" w:styleId="13">
    <w:name w:val="_Style 10"/>
    <w:basedOn w:val="12"/>
    <w:qFormat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_Style 12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_Style 14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_Style 16"/>
    <w:basedOn w:val="12"/>
    <w:qFormat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_Style 18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_Style 20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_Style 22"/>
    <w:basedOn w:val="1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_Style 23"/>
    <w:basedOn w:val="1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_Style 24"/>
    <w:basedOn w:val="1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">
    <w:name w:val="_Style 25"/>
    <w:basedOn w:val="1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9">
    <w:name w:val="_Style 26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_Style 27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_Style 28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_Style 29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_Style 30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_Style 31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_Style 32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_Style 33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_Style 34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_Style 35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15</TotalTime>
  <ScaleCrop>false</ScaleCrop>
  <LinksUpToDate>false</LinksUpToDate>
  <Application>WPS Office_11.2.0.10451_F1E327BC-269C-435d-A152-05C5408002CA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2022-09-09T17:00:00Z</dcterms:created>
  <dc:creator>Amministratore</dc:creator>
  <cp:lastModifiedBy>Amministratore</cp:lastModifiedBy>
  <dcterms:modified xsi:type="dcterms:W3CDTF">2022-09-12T10:56:37Z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1033-11.2.0.10451</vt:lpwstr>
  </property>
  <property fmtid="{D5CDD505-2E9C-101B-9397-08002B2CF9AE}" pid="3" name="ICV">
    <vt:lpwstr>F6A45BA825624841814E6D64D2CB7BB0</vt:lpwstr>
  </property>
</Properties>
</file>